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Heizraum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81164475" name="4ca91280-dcb7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32296322" name="4ca91280-dcb7-11f0-88a4-e1ca07ff51aa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Küche / Gang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18591824" name="bda79670-dcba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38166110" name="bda79670-dcba-11f0-88a4-e1ca07ff51aa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27719675" name="bd0f7fb0-dcbb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5159883" name="bd0f7fb0-dcbb-11f0-88a4-e1ca07ff51aa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Küche / Esszimmer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63521716" name="0ffe93f0-dcbc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71544837" name="0ffe93f0-dcbc-11f0-88a4-e1ca07ff51aa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Esszimmer / Gang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27131435" name="62a10ed0-dcbc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56432121" name="62a10ed0-dcbc-11f0-88a4-e1ca07ff51aa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20134510" name="b9af2130-dcbc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6259352" name="b9af2130-dcbc-11f0-88a4-e1ca07ff51aa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87192917" name="e856f260-dcbc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07835958" name="e856f260-dcbc-11f0-88a4-e1ca07ff51aa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/ Wand </w:t>
            </w:r>
          </w:p>
        </w:tc>
        <w:tc>
          <w:p>
            <w:pPr>
              <w:spacing w:before="0" w:after="0" w:line="240" w:lineRule="auto"/>
            </w:pPr>
            <w:r>
              <w:t>Wand / 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34322568" name="4b26a980-dcbd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37407706" name="4b26a980-dcbd-11f0-88a4-e1ca07ff51aa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Cheminée </w:t>
            </w:r>
          </w:p>
        </w:tc>
        <w:tc>
          <w:p>
            <w:pPr>
              <w:spacing w:before="0" w:after="0" w:line="240" w:lineRule="auto"/>
            </w:pPr>
            <w:r>
              <w:t>Cheminée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100976731" name="1c1cecc0-dcbe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0931081" name="1c1cecc0-dcbe-11f0-88a4-e1ca07ff51aa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26569352" name="7aaaa9e0-dcbd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53602342" name="7aaaa9e0-dcbd-11f0-88a4-e1ca07ff51aa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Wohnzimmer / Treppenhaus </w:t>
            </w:r>
          </w:p>
          <w:p>
            <w:pPr>
              <w:spacing w:before="0" w:after="0" w:line="240" w:lineRule="auto"/>
            </w:pPr>
            <w:r>
              <w:t>EG - UG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47818823" name="ee78a8e0-dcbd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01337527" name="ee78a8e0-dcbd-11f0-88a4-e1ca07ff51aa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Wohnzimmer / Treppenhaus </w:t>
            </w:r>
          </w:p>
          <w:p>
            <w:pPr>
              <w:spacing w:before="0" w:after="0" w:line="240" w:lineRule="auto"/>
            </w:pPr>
            <w:r>
              <w:t>EG - 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45499666" name="0847b720-dcbe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29945448" name="0847b720-dcbe-11f0-88a4-e1ca07ff51aa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Behandlungsraum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88915904" name="995fba50-dcbe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49989206" name="995fba50-dcbe-11f0-88a4-e1ca07ff51aa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Dusche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14567594" name="b419cf60-dcbf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76885311" name="b419cf60-dcbf-11f0-88a4-e1ca07ff51aa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Dusche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27308953" name="c48b8eb0-dcbf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95259119" name="c48b8eb0-dcbf-11f0-88a4-e1ca07ff51aa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Dusche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96324758" name="06e2e510-dcc0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32727470" name="06e2e510-dcc0-11f0-88a4-e1ca07ff51aa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Dusche </w:t>
            </w:r>
          </w:p>
          <w:p>
            <w:pPr>
              <w:spacing w:before="0" w:after="0" w:line="240" w:lineRule="auto"/>
            </w:pPr>
            <w:r>
              <w:t>OG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72893316" name="1594fd90-dcc1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42363983" name="1594fd90-dcc1-11f0-88a4-e1ca07ff51aa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VM-18</w:t>
            </w:r>
          </w:p>
        </w:tc>
        <w:tc>
          <w:p>
            <w:pPr>
              <w:spacing w:before="0" w:after="0" w:line="240" w:lineRule="auto"/>
            </w:pPr>
            <w:r>
              <w:t>Dusche </w:t>
            </w:r>
          </w:p>
          <w:p>
            <w:pPr>
              <w:spacing w:before="0" w:after="0" w:line="240" w:lineRule="auto"/>
            </w:pPr>
            <w:r>
              <w:t>OG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10634465" name="28ae3630-dcc1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63365113" name="28ae3630-dcc1-11f0-88a4-e1ca07ff51aa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VM-19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92979684" name="37f705e0-dcc1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6905962" name="37f705e0-dcc1-11f0-88a4-e1ca07ff51aa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VM-20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271356" name="4d858440-dcc1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67562018" name="4d858440-dcc1-11f0-88a4-e1ca07ff51aa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VM-21</w:t>
            </w:r>
          </w:p>
        </w:tc>
        <w:tc>
          <w:p>
            <w:pPr>
              <w:spacing w:before="0" w:after="0" w:line="240" w:lineRule="auto"/>
            </w:pPr>
            <w:r>
              <w:t>Büro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17708480" name="829929c0-dcc1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19715949" name="829929c0-dcc1-11f0-88a4-e1ca07ff51aa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VM-22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EG - 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58420608" name="004fc7c0-dcc2-11f0-88a4-e1ca07ff51a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45275648" name="004fc7c0-dcc2-11f0-88a4-e1ca07ff51aa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26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Hofgutweg 1G, 3400 Burgdorf</w:t>
          </w:r>
        </w:p>
        <w:p>
          <w:pPr>
            <w:spacing w:before="0" w:after="0"/>
          </w:pPr>
          <w:r>
            <w:t>632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footer.xml" Type="http://schemas.openxmlformats.org/officeDocument/2006/relationships/footer" Id="rId26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